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首末次会议签到表</w:t>
      </w:r>
    </w:p>
    <w:p>
      <w:r>
        <w:t>记录编号：FM-016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87"/>
        <w:gridCol w:w="1187"/>
        <w:gridCol w:w="1187"/>
        <w:gridCol w:w="1187"/>
        <w:gridCol w:w="1187"/>
        <w:gridCol w:w="1187"/>
        <w:gridCol w:w="1187"/>
      </w:tblGrid>
      <w:tr>
        <w:tc>
          <w:tcPr>
            <w:tcW w:type="dxa" w:w="1187"/>
          </w:tcPr>
          <w:p>
            <w:r>
              <w:rPr>
                <w:b/>
                <w:sz w:val="18"/>
              </w:rPr>
              <w:t>会议类型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会议日期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序号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姓名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部门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职务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签名</w:t>
            </w:r>
          </w:p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</w:tbl>
    <w:p/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表单编号：FM-016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